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Brandschutzplatte unter Beleuchtung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5103915" name="d00a2340-eba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1855907" name="d00a2340-eba2-11f0-b2ba-5b6c249bc40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2403283" name="d6f16920-eba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3208382" name="d6f16920-eba2-11f0-b2ba-5b6c249bc40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3607144" name="145cad60-eba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0075921" name="145cad60-eba3-11f0-b2ba-5b6c249bc40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9876217" name="181d85f0-eba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2469842" name="181d85f0-eba3-11f0-b2ba-5b6c249bc40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5120374" name="58ba4920-eba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2878184" name="58ba4920-eba5-11f0-b2ba-5b6c249bc40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4663044" name="5e1e4a60-eba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2789530" name="5e1e4a60-eba5-11f0-b2ba-5b6c249bc40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Fenstersimms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Fenstersimms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94827163" name="99531f40-eba8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0059556" name="99531f40-eba8-11f0-b2ba-5b6c249bc40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6492513" name="a0b9ce50-eba8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4329350" name="a0b9ce50-eba8-11f0-b2ba-5b6c249bc40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/ Türe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058198" name="d511f260-ebb0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2493096" name="d511f260-ebb0-11f0-b2ba-5b6c249bc40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8186368" name="eea41eb0-ebb0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4770900" name="eea41eb0-ebb0-11f0-b2ba-5b6c249bc40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6323572" name="b49863b0-ebb1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652466" name="b49863b0-ebb1-11f0-b2ba-5b6c249bc40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0607535" name="ba413620-ebb1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4500042" name="ba413620-ebb1-11f0-b2ba-5b6c249bc40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Mischerei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Türblatt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Türblatt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2648130" name="5ef90710-ebb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1158368" name="5ef90710-ebb2-11f0-b2ba-5b6c249bc40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1768356" name="63430cd0-ebb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3061903" name="63430cd0-ebb2-11f0-b2ba-5b6c249bc40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Balkon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Balkonbrüstung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Balkonbrüstung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627613" name="f1bdda70-ebb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9438489" name="f1bdda70-ebb3-11f0-b2ba-5b6c249bc40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8519193" name="f73d2be0-ebb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6980645" name="f73d2be0-ebb3-11f0-b2ba-5b6c249bc40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Saxweg 5, 9470 Buchs</w:t>
          </w:r>
        </w:p>
        <w:p>
          <w:pPr>
            <w:spacing w:before="0" w:after="0"/>
          </w:pPr>
          <w:r>
            <w:t>655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footer.xml" Type="http://schemas.openxmlformats.org/officeDocument/2006/relationships/footer" Id="rId2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